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897042" name="019feaae-21b2-7e30-a3ef-a2dbc65fd2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73087" name="019feaae-21b2-7e30-a3ef-a2dbc65fd2b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3351436" name="019feaae-9308-773b-bbf6-8b709458ae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7258810" name="019feaae-9308-773b-bbf6-8b709458ae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4990747" name="019feade-83ef-76a5-b19d-93e9c76b9a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248954" name="019feade-83ef-76a5-b19d-93e9c76b9aa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835735" name="019feade-b8ce-73af-a213-a25191835d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015185" name="019feade-b8ce-73af-a213-a25191835d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Speicherofen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76703103" name="019feaea-82df-7c4d-ad82-eae7cca605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2726921" name="019feaea-82df-7c4d-ad82-eae7cca605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7341970" name="019feaea-b021-7634-8924-cb1176aae0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718742" name="019feaea-b021-7634-8924-cb1176aae0e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6069594" name="019feaf1-352d-7466-917a-2def43a91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201561" name="019feaf1-352d-7466-917a-2def43a91c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1312153" name="019feaf1-5e5f-773a-97d0-b250a1136f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922874" name="019feaf1-5e5f-773a-97d0-b250a1136fe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2314451" name="019feafe-c7cc-70ca-aa15-392d3e1f4d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811671" name="019feafe-c7cc-70ca-aa15-392d3e1f4db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7672361" name="019feaff-21c3-7c8a-aa14-940fe4c8f2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596946" name="019feaff-21c3-7c8a-aa14-940fe4c8f2c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